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1AC64" w14:textId="349F741C" w:rsidR="00A77BDE" w:rsidRDefault="00A77BDE" w:rsidP="00A77BDE">
      <w:pPr>
        <w:pStyle w:val="Titolo1"/>
        <w:spacing w:line="240" w:lineRule="auto"/>
        <w:jc w:val="center"/>
        <w:rPr>
          <w:lang w:val="it-IT"/>
        </w:rPr>
      </w:pPr>
    </w:p>
    <w:p w14:paraId="643632B5" w14:textId="0255A223" w:rsidR="00A77BDE" w:rsidRDefault="00A77BDE" w:rsidP="00A77BDE">
      <w:pPr>
        <w:spacing w:line="240" w:lineRule="auto"/>
        <w:jc w:val="right"/>
        <w:rPr>
          <w:lang w:val="it-IT"/>
        </w:rPr>
      </w:pPr>
      <w:r>
        <w:rPr>
          <w:lang w:val="it-IT"/>
        </w:rPr>
        <w:t>Spett.le Regione Marche</w:t>
      </w:r>
    </w:p>
    <w:p w14:paraId="2A39BB8F" w14:textId="6018DEA1" w:rsidR="00A77BDE" w:rsidRDefault="00A77BDE" w:rsidP="00A77BDE">
      <w:pPr>
        <w:spacing w:line="240" w:lineRule="auto"/>
        <w:jc w:val="right"/>
        <w:rPr>
          <w:lang w:val="it-IT"/>
        </w:rPr>
      </w:pPr>
      <w:r>
        <w:rPr>
          <w:lang w:val="it-IT"/>
        </w:rPr>
        <w:t>Settore Formazione, Servizi per l’impiego e crisi aziendali</w:t>
      </w:r>
    </w:p>
    <w:p w14:paraId="3521ADF7" w14:textId="34008D29" w:rsidR="00A77BDE" w:rsidRDefault="00A77BDE" w:rsidP="00A77BDE">
      <w:pPr>
        <w:spacing w:line="240" w:lineRule="auto"/>
        <w:jc w:val="right"/>
        <w:rPr>
          <w:lang w:val="it-IT"/>
        </w:rPr>
      </w:pPr>
      <w:r>
        <w:rPr>
          <w:lang w:val="it-IT"/>
        </w:rPr>
        <w:t>Via Tiziano 44</w:t>
      </w:r>
    </w:p>
    <w:p w14:paraId="14342FA5" w14:textId="190B4954" w:rsidR="00A77BDE" w:rsidRDefault="00A77BDE" w:rsidP="00A77BDE">
      <w:pPr>
        <w:spacing w:line="240" w:lineRule="auto"/>
        <w:jc w:val="right"/>
        <w:rPr>
          <w:lang w:val="it-IT"/>
        </w:rPr>
      </w:pPr>
      <w:r>
        <w:rPr>
          <w:lang w:val="it-IT"/>
        </w:rPr>
        <w:t>60122 Ancona</w:t>
      </w:r>
    </w:p>
    <w:p w14:paraId="2772214A" w14:textId="7DAFE609" w:rsidR="00A77BDE" w:rsidRPr="00A77BDE" w:rsidRDefault="00A77BDE" w:rsidP="00A77BDE">
      <w:pPr>
        <w:spacing w:line="240" w:lineRule="auto"/>
        <w:jc w:val="right"/>
        <w:rPr>
          <w:lang w:val="it-IT"/>
        </w:rPr>
      </w:pPr>
      <w:r>
        <w:rPr>
          <w:lang w:val="it-IT"/>
        </w:rPr>
        <w:t>c.a. Responsabile del procedimento: nome e cognome</w:t>
      </w:r>
    </w:p>
    <w:p w14:paraId="052CD558" w14:textId="10169C83" w:rsidR="00BD5E9A" w:rsidRDefault="00BD5E9A">
      <w:pPr>
        <w:rPr>
          <w:lang w:val="it-IT"/>
        </w:rPr>
      </w:pPr>
    </w:p>
    <w:p w14:paraId="772201AD" w14:textId="77777777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bookmarkStart w:id="0" w:name="_Hlk230879400"/>
      <w:r w:rsidRPr="0080624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Comunicazione – Allievi occupati compatibili con la frequenza del corso ai fini della richiesta di avvio</w:t>
      </w:r>
    </w:p>
    <w:bookmarkEnd w:id="0"/>
    <w:p w14:paraId="6EA732F8" w14:textId="77777777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Il/La sottoscritto/a ____________________________,</w:t>
      </w: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>in qualità di legale rappresentante dell’Ente ____________________________,</w:t>
      </w:r>
    </w:p>
    <w:p w14:paraId="1F5B4E4E" w14:textId="77777777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con riferimento alla richiesta di avvio del corso codice SIFORM2 n. _______________________</w:t>
      </w:r>
      <w:r w:rsidRPr="0080624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, denominato “</w:t>
      </w: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__________________</w:t>
      </w:r>
      <w:r w:rsidRPr="0080624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 xml:space="preserve">”, finanziato con FSE+ 2021–2027 con DDS n. ___ del </w:t>
      </w:r>
      <w:r w:rsidRPr="00806242">
        <w:rPr>
          <w:rFonts w:ascii="Segoe UI" w:eastAsia="Times New Roman" w:hAnsi="Segoe UI" w:cs="Segoe UI"/>
          <w:b/>
          <w:bCs/>
          <w:i/>
          <w:iCs/>
          <w:sz w:val="21"/>
          <w:szCs w:val="21"/>
          <w:lang w:val="it-IT" w:eastAsia="it-IT"/>
        </w:rPr>
        <w:t>/</w:t>
      </w:r>
      <w:r w:rsidRPr="0080624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/</w:t>
      </w: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, CUP ___________________,</w:t>
      </w:r>
    </w:p>
    <w:p w14:paraId="0CD7C3B5" w14:textId="77777777" w:rsidR="00806242" w:rsidRPr="00806242" w:rsidRDefault="00806242" w:rsidP="00806242">
      <w:pPr>
        <w:spacing w:before="100" w:beforeAutospacing="1" w:after="100" w:afterAutospacing="1" w:line="300" w:lineRule="atLeast"/>
        <w:jc w:val="center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DICHIARA</w:t>
      </w:r>
    </w:p>
    <w:p w14:paraId="4C7BA12A" w14:textId="771E7A98" w:rsid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che, all’esito delle procedure preselettive/selettive, è stata verificata, sulla base delle informazioni acquisite e della documentazione prodotta da</w:t>
      </w:r>
      <w:r w:rsidR="00074F72">
        <w:rPr>
          <w:rFonts w:ascii="Segoe UI" w:eastAsia="Times New Roman" w:hAnsi="Segoe UI" w:cs="Segoe UI"/>
          <w:sz w:val="21"/>
          <w:szCs w:val="21"/>
          <w:lang w:val="it-IT" w:eastAsia="it-IT"/>
        </w:rPr>
        <w:t>i candidati occupati</w:t>
      </w: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, la compatibilità tra l’orario di lavoro e la frequenza del percorso formativo e che, pertanto, possono essere inseriti nella richiesta di avvio del corso i seguenti allievi occupati:</w:t>
      </w:r>
    </w:p>
    <w:p w14:paraId="14E42616" w14:textId="77777777" w:rsidR="00074F72" w:rsidRPr="00074F72" w:rsidRDefault="00074F72" w:rsidP="00074F7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sz w:val="27"/>
          <w:szCs w:val="27"/>
          <w:lang w:val="it-IT" w:eastAsia="it-IT"/>
        </w:rPr>
      </w:pPr>
      <w:r w:rsidRPr="00074F72">
        <w:rPr>
          <w:rFonts w:ascii="Segoe UI Emoji" w:eastAsia="Times New Roman" w:hAnsi="Segoe UI Emoji" w:cs="Segoe UI Emoji"/>
          <w:b/>
          <w:bCs/>
          <w:sz w:val="27"/>
          <w:szCs w:val="27"/>
          <w:lang w:val="it-IT" w:eastAsia="it-IT"/>
        </w:rPr>
        <w:t>🧾</w:t>
      </w:r>
      <w:r w:rsidRPr="00074F72">
        <w:rPr>
          <w:rFonts w:ascii="Segoe UI" w:eastAsia="Times New Roman" w:hAnsi="Segoe UI" w:cs="Segoe UI"/>
          <w:b/>
          <w:bCs/>
          <w:sz w:val="27"/>
          <w:szCs w:val="27"/>
          <w:lang w:val="it-IT" w:eastAsia="it-IT"/>
        </w:rPr>
        <w:t xml:space="preserve"> ATTESTAZIONE COMPATIBILITÀ ORARIO</w:t>
      </w:r>
    </w:p>
    <w:p w14:paraId="0F95D81C" w14:textId="2DB5BF03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ALLIEVO OCCUPATO n. ____</w:t>
      </w:r>
      <w:r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[ripetere per ogni allievo occupato]</w:t>
      </w:r>
    </w:p>
    <w:p w14:paraId="029073E8" w14:textId="77777777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Dati lavoratore</w:t>
      </w:r>
    </w:p>
    <w:p w14:paraId="7ABB3490" w14:textId="77777777" w:rsidR="00074F72" w:rsidRPr="00074F72" w:rsidRDefault="00074F72" w:rsidP="00074F72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>Nome e cognome: __________________________</w:t>
      </w:r>
    </w:p>
    <w:p w14:paraId="7ADC7BBC" w14:textId="77777777" w:rsidR="00074F72" w:rsidRPr="00074F72" w:rsidRDefault="00074F72" w:rsidP="00074F72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>Datore di lavoro: __________________________</w:t>
      </w:r>
    </w:p>
    <w:p w14:paraId="7783E324" w14:textId="77777777" w:rsidR="00074F72" w:rsidRPr="00074F72" w:rsidRDefault="00074F72" w:rsidP="00074F72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>Sede di lavoro: __________________________</w:t>
      </w:r>
    </w:p>
    <w:p w14:paraId="19ADC20F" w14:textId="77777777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Rapporto di lavoro</w:t>
      </w:r>
    </w:p>
    <w:p w14:paraId="39FA752B" w14:textId="77777777" w:rsidR="00074F72" w:rsidRPr="00074F72" w:rsidRDefault="00074F72" w:rsidP="00074F72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Tipologia: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Tempo indeterminato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Tempo determinato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Autonomo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Altro: ______</w:t>
      </w:r>
    </w:p>
    <w:p w14:paraId="586DC38B" w14:textId="77777777" w:rsidR="00074F72" w:rsidRPr="00074F72" w:rsidRDefault="00074F72" w:rsidP="00074F72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Contratto: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Full time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Part time</w:t>
      </w:r>
    </w:p>
    <w:p w14:paraId="05F38BEF" w14:textId="77777777" w:rsidR="00074F72" w:rsidRPr="00074F72" w:rsidRDefault="00074F72" w:rsidP="00074F72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Lavoro su turni: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Sì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No</w:t>
      </w:r>
    </w:p>
    <w:p w14:paraId="6B4BFA88" w14:textId="77777777" w:rsidR="00074F72" w:rsidRPr="00074F72" w:rsidRDefault="00074F72" w:rsidP="00074F72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Turni già definiti: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Sì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No</w:t>
      </w:r>
    </w:p>
    <w:p w14:paraId="5CD721C6" w14:textId="77777777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lastRenderedPageBreak/>
        <w:t>Giorni e orario di lavoro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>Giorni lavorativi: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Lun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Mar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Mer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Gio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Ven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Sab </w:t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Dom</w:t>
      </w:r>
    </w:p>
    <w:p w14:paraId="11188EE5" w14:textId="04C1B31F" w:rsid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>Orario settimanale (se d</w:t>
      </w:r>
      <w:r>
        <w:rPr>
          <w:rFonts w:ascii="Segoe UI" w:eastAsia="Times New Roman" w:hAnsi="Segoe UI" w:cs="Segoe UI"/>
          <w:sz w:val="21"/>
          <w:szCs w:val="21"/>
          <w:lang w:val="it-IT" w:eastAsia="it-IT"/>
        </w:rPr>
        <w:t>efinito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>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701"/>
        <w:gridCol w:w="2835"/>
        <w:gridCol w:w="2126"/>
      </w:tblGrid>
      <w:tr w:rsidR="00074F72" w:rsidRPr="00A052BD" w14:paraId="6168391D" w14:textId="77777777" w:rsidTr="007E2EEB">
        <w:trPr>
          <w:tblCellSpacing w:w="15" w:type="dxa"/>
        </w:trPr>
        <w:tc>
          <w:tcPr>
            <w:tcW w:w="1510" w:type="dxa"/>
            <w:shd w:val="clear" w:color="auto" w:fill="F5F5F5"/>
            <w:vAlign w:val="center"/>
            <w:hideMark/>
          </w:tcPr>
          <w:p w14:paraId="0208A812" w14:textId="77777777" w:rsidR="00074F72" w:rsidRPr="00A052BD" w:rsidRDefault="00074F72" w:rsidP="007E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  <w:t>Giorno</w:t>
            </w:r>
          </w:p>
        </w:tc>
        <w:tc>
          <w:tcPr>
            <w:tcW w:w="1387" w:type="dxa"/>
            <w:shd w:val="clear" w:color="auto" w:fill="F5F5F5"/>
            <w:vAlign w:val="center"/>
            <w:hideMark/>
          </w:tcPr>
          <w:p w14:paraId="21245E0C" w14:textId="77777777" w:rsidR="00074F72" w:rsidRPr="00A052BD" w:rsidRDefault="00074F72" w:rsidP="007E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  <w:t>Mattina</w:t>
            </w:r>
          </w:p>
        </w:tc>
        <w:tc>
          <w:tcPr>
            <w:tcW w:w="1671" w:type="dxa"/>
            <w:shd w:val="clear" w:color="auto" w:fill="F5F5F5"/>
            <w:vAlign w:val="center"/>
            <w:hideMark/>
          </w:tcPr>
          <w:p w14:paraId="0B38C0B2" w14:textId="77777777" w:rsidR="00074F72" w:rsidRPr="00A052BD" w:rsidRDefault="00074F72" w:rsidP="007E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  <w:t>Pomeriggio</w:t>
            </w:r>
          </w:p>
        </w:tc>
        <w:tc>
          <w:tcPr>
            <w:tcW w:w="2805" w:type="dxa"/>
            <w:shd w:val="clear" w:color="auto" w:fill="F5F5F5"/>
            <w:vAlign w:val="center"/>
            <w:hideMark/>
          </w:tcPr>
          <w:p w14:paraId="1B451115" w14:textId="77777777" w:rsidR="00074F72" w:rsidRPr="00A052BD" w:rsidRDefault="00074F72" w:rsidP="007E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  <w:t>Tutto il giorno</w:t>
            </w:r>
          </w:p>
        </w:tc>
        <w:tc>
          <w:tcPr>
            <w:tcW w:w="2081" w:type="dxa"/>
            <w:shd w:val="clear" w:color="auto" w:fill="F5F5F5"/>
            <w:vAlign w:val="center"/>
            <w:hideMark/>
          </w:tcPr>
          <w:p w14:paraId="43AD10BF" w14:textId="77777777" w:rsidR="00074F72" w:rsidRPr="00A052BD" w:rsidRDefault="00074F72" w:rsidP="007E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  <w:t>N. ore</w:t>
            </w:r>
          </w:p>
        </w:tc>
      </w:tr>
      <w:tr w:rsidR="00074F72" w:rsidRPr="00A052BD" w14:paraId="4414F7FF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7664038B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Lun</w:t>
            </w:r>
          </w:p>
        </w:tc>
        <w:tc>
          <w:tcPr>
            <w:tcW w:w="1387" w:type="dxa"/>
            <w:vAlign w:val="center"/>
            <w:hideMark/>
          </w:tcPr>
          <w:p w14:paraId="75E8EEEB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04229E4B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3F1F4C88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2EC7DA78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  <w:tr w:rsidR="00074F72" w:rsidRPr="00A052BD" w14:paraId="312FA279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737AD9A2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Mar</w:t>
            </w:r>
          </w:p>
        </w:tc>
        <w:tc>
          <w:tcPr>
            <w:tcW w:w="1387" w:type="dxa"/>
            <w:vAlign w:val="center"/>
            <w:hideMark/>
          </w:tcPr>
          <w:p w14:paraId="4AFC208D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45798F13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63729B2D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3EB7EDEE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  <w:tr w:rsidR="00074F72" w:rsidRPr="00A052BD" w14:paraId="6AE0BF6C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0B78BBB9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Mer</w:t>
            </w:r>
          </w:p>
        </w:tc>
        <w:tc>
          <w:tcPr>
            <w:tcW w:w="1387" w:type="dxa"/>
            <w:vAlign w:val="center"/>
            <w:hideMark/>
          </w:tcPr>
          <w:p w14:paraId="31C671CA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25081419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41F7C206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58DB29D5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  <w:tr w:rsidR="00074F72" w:rsidRPr="00A052BD" w14:paraId="4BBA81CC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4B1C736B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Gio</w:t>
            </w:r>
          </w:p>
        </w:tc>
        <w:tc>
          <w:tcPr>
            <w:tcW w:w="1387" w:type="dxa"/>
            <w:vAlign w:val="center"/>
            <w:hideMark/>
          </w:tcPr>
          <w:p w14:paraId="1D8499FA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0313D7F4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2B504DBC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42C2F194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  <w:tr w:rsidR="00074F72" w:rsidRPr="00A052BD" w14:paraId="34F814B1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4D125071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Ven</w:t>
            </w:r>
          </w:p>
        </w:tc>
        <w:tc>
          <w:tcPr>
            <w:tcW w:w="1387" w:type="dxa"/>
            <w:vAlign w:val="center"/>
            <w:hideMark/>
          </w:tcPr>
          <w:p w14:paraId="52A4D704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18D997BC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6E9ED49F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5E4FC2FC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  <w:tr w:rsidR="00074F72" w:rsidRPr="00A052BD" w14:paraId="2691BB5B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2C3E874B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Sab</w:t>
            </w:r>
          </w:p>
        </w:tc>
        <w:tc>
          <w:tcPr>
            <w:tcW w:w="1387" w:type="dxa"/>
            <w:vAlign w:val="center"/>
            <w:hideMark/>
          </w:tcPr>
          <w:p w14:paraId="75D91C8A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2528C13C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2789F23D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721EE706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  <w:tr w:rsidR="00074F72" w:rsidRPr="00A052BD" w14:paraId="38ABB050" w14:textId="77777777" w:rsidTr="007E2EEB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3FCD545F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Dom</w:t>
            </w:r>
          </w:p>
        </w:tc>
        <w:tc>
          <w:tcPr>
            <w:tcW w:w="1387" w:type="dxa"/>
            <w:vAlign w:val="center"/>
            <w:hideMark/>
          </w:tcPr>
          <w:p w14:paraId="432A90D6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1671" w:type="dxa"/>
            <w:vAlign w:val="center"/>
            <w:hideMark/>
          </w:tcPr>
          <w:p w14:paraId="530330CA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805" w:type="dxa"/>
            <w:vAlign w:val="center"/>
            <w:hideMark/>
          </w:tcPr>
          <w:p w14:paraId="3C73A76D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Segoe UI Symbol" w:eastAsia="Times New Roman" w:hAnsi="Segoe UI Symbol" w:cs="Segoe UI Symbol"/>
                <w:sz w:val="24"/>
                <w:szCs w:val="24"/>
                <w:lang w:val="it-IT" w:eastAsia="it-IT"/>
              </w:rPr>
              <w:t>☐</w:t>
            </w:r>
          </w:p>
        </w:tc>
        <w:tc>
          <w:tcPr>
            <w:tcW w:w="2081" w:type="dxa"/>
            <w:vAlign w:val="center"/>
            <w:hideMark/>
          </w:tcPr>
          <w:p w14:paraId="3BEAC59B" w14:textId="77777777" w:rsidR="00074F72" w:rsidRPr="00A052BD" w:rsidRDefault="00074F72" w:rsidP="007E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A052BD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____</w:t>
            </w:r>
          </w:p>
        </w:tc>
      </w:tr>
    </w:tbl>
    <w:p w14:paraId="7D9AF747" w14:textId="1C764F38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Calendario indicativo del corso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>(ore giornaliere e fascia oraria)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 xml:space="preserve"> _________________________________________</w:t>
      </w:r>
    </w:p>
    <w:p w14:paraId="3D0D4B71" w14:textId="77777777" w:rsidR="00074F72" w:rsidRPr="00074F72" w:rsidRDefault="00000000" w:rsidP="00074F7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>
        <w:rPr>
          <w:rFonts w:ascii="Segoe UI" w:eastAsia="Times New Roman" w:hAnsi="Segoe UI" w:cs="Segoe UI"/>
          <w:sz w:val="21"/>
          <w:szCs w:val="21"/>
          <w:lang w:val="it-IT" w:eastAsia="it-IT"/>
        </w:rPr>
        <w:pict w14:anchorId="3D7D6439">
          <v:rect id="_x0000_i1025" style="width:0;height:1.5pt" o:hralign="center" o:hrstd="t" o:hr="t" fillcolor="#a0a0a0" stroked="f"/>
        </w:pict>
      </w:r>
    </w:p>
    <w:p w14:paraId="4213F036" w14:textId="77777777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Compatibilità (per full time o part time &gt;20 ore)</w:t>
      </w:r>
    </w:p>
    <w:p w14:paraId="11F3305F" w14:textId="1C73AB10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>Documentazione acquisita (es. permessi studio, cambio orario, turni, aspettativa, ecc.):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>_________________________________________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 xml:space="preserve"> _________________________________________</w:t>
      </w:r>
    </w:p>
    <w:p w14:paraId="39935D71" w14:textId="77777777" w:rsidR="00074F72" w:rsidRPr="00074F72" w:rsidRDefault="00000000" w:rsidP="00074F7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>
        <w:rPr>
          <w:rFonts w:ascii="Segoe UI" w:eastAsia="Times New Roman" w:hAnsi="Segoe UI" w:cs="Segoe UI"/>
          <w:sz w:val="21"/>
          <w:szCs w:val="21"/>
          <w:lang w:val="it-IT" w:eastAsia="it-IT"/>
        </w:rPr>
        <w:pict w14:anchorId="0E7AB7A6">
          <v:rect id="_x0000_i1026" style="width:0;height:1.5pt" o:hralign="center" o:hrstd="t" o:hr="t" fillcolor="#a0a0a0" stroked="f"/>
        </w:pict>
      </w:r>
    </w:p>
    <w:p w14:paraId="657482FA" w14:textId="77777777" w:rsidR="00074F72" w:rsidRPr="00074F72" w:rsidRDefault="00074F72" w:rsidP="00074F7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sz w:val="27"/>
          <w:szCs w:val="27"/>
          <w:lang w:val="it-IT" w:eastAsia="it-IT"/>
        </w:rPr>
      </w:pPr>
      <w:r w:rsidRPr="00074F72">
        <w:rPr>
          <w:rFonts w:ascii="Segoe UI Emoji" w:eastAsia="Times New Roman" w:hAnsi="Segoe UI Emoji" w:cs="Segoe UI Emoji"/>
          <w:b/>
          <w:bCs/>
          <w:sz w:val="27"/>
          <w:szCs w:val="27"/>
          <w:lang w:val="it-IT" w:eastAsia="it-IT"/>
        </w:rPr>
        <w:t>✅</w:t>
      </w:r>
      <w:r w:rsidRPr="00074F72">
        <w:rPr>
          <w:rFonts w:ascii="Segoe UI" w:eastAsia="Times New Roman" w:hAnsi="Segoe UI" w:cs="Segoe UI"/>
          <w:b/>
          <w:bCs/>
          <w:sz w:val="27"/>
          <w:szCs w:val="27"/>
          <w:lang w:val="it-IT" w:eastAsia="it-IT"/>
        </w:rPr>
        <w:t xml:space="preserve"> ESITO VERIFICA</w:t>
      </w:r>
    </w:p>
    <w:p w14:paraId="41D1A33C" w14:textId="77777777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</w:t>
      </w: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COMPATIBILE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</w:r>
      <w:r w:rsidRPr="00074F72">
        <w:rPr>
          <w:rFonts w:ascii="Segoe UI Symbol" w:eastAsia="Times New Roman" w:hAnsi="Segoe UI Symbol" w:cs="Segoe UI Symbol"/>
          <w:sz w:val="21"/>
          <w:szCs w:val="21"/>
          <w:lang w:val="it-IT" w:eastAsia="it-IT"/>
        </w:rPr>
        <w:t>☐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</w:t>
      </w: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NON COMPATIBILE</w:t>
      </w:r>
    </w:p>
    <w:p w14:paraId="22701CA6" w14:textId="0DF54993" w:rsidR="00074F72" w:rsidRPr="00074F72" w:rsidRDefault="00074F72" w:rsidP="00074F7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074F72">
        <w:rPr>
          <w:rFonts w:ascii="Segoe UI" w:eastAsia="Times New Roman" w:hAnsi="Segoe UI" w:cs="Segoe UI"/>
          <w:b/>
          <w:bCs/>
          <w:sz w:val="21"/>
          <w:szCs w:val="21"/>
          <w:lang w:val="it-IT" w:eastAsia="it-IT"/>
        </w:rPr>
        <w:t>Motivazione (obbligatoria):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>_________________________________________</w:t>
      </w:r>
      <w:r w:rsidRPr="00074F72">
        <w:rPr>
          <w:rFonts w:ascii="Segoe UI" w:eastAsia="Times New Roman" w:hAnsi="Segoe UI" w:cs="Segoe UI"/>
          <w:sz w:val="21"/>
          <w:szCs w:val="21"/>
          <w:lang w:val="it-IT" w:eastAsia="it-IT"/>
        </w:rPr>
        <w:br/>
        <w:t>_________________________________________</w:t>
      </w:r>
    </w:p>
    <w:p w14:paraId="1944795B" w14:textId="77777777" w:rsidR="00074F72" w:rsidRDefault="00074F7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</w:p>
    <w:p w14:paraId="0871AE3A" w14:textId="77777777" w:rsidR="00074F72" w:rsidRDefault="00074F7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</w:p>
    <w:p w14:paraId="1F89EE95" w14:textId="05B6DCE4" w:rsidR="00806242" w:rsidRPr="00806242" w:rsidRDefault="00806242" w:rsidP="00806242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</w:p>
    <w:p w14:paraId="09927ECF" w14:textId="4F890C41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L’Ente si impegna ad attivare uno specifico monitoraggio delle presenze degli allievi occupati e a trasmettere, alle scadenze previste, un elenco aggiornato riportante, per ciascun allievo</w:t>
      </w:r>
      <w:r w:rsidR="00321F23">
        <w:rPr>
          <w:rFonts w:ascii="Segoe UI" w:eastAsia="Times New Roman" w:hAnsi="Segoe UI" w:cs="Segoe UI"/>
          <w:sz w:val="21"/>
          <w:szCs w:val="21"/>
          <w:lang w:val="it-IT" w:eastAsia="it-IT"/>
        </w:rPr>
        <w:t xml:space="preserve"> occupato iscritto al corso</w:t>
      </w: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, il numero di ore di assenza e la relativa percentuale, secondo le seguenti tempistiche:</w:t>
      </w:r>
    </w:p>
    <w:p w14:paraId="541772E9" w14:textId="77777777" w:rsidR="00806242" w:rsidRPr="00806242" w:rsidRDefault="00806242" w:rsidP="00806242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al termine delle prime 10 giornate di lezione;</w:t>
      </w:r>
    </w:p>
    <w:p w14:paraId="22A038D3" w14:textId="77777777" w:rsidR="00806242" w:rsidRPr="00806242" w:rsidRDefault="00806242" w:rsidP="00806242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al completamento delle prime 200 ore di corso;</w:t>
      </w:r>
    </w:p>
    <w:p w14:paraId="77B0CADE" w14:textId="77777777" w:rsidR="00806242" w:rsidRPr="00806242" w:rsidRDefault="00806242" w:rsidP="00806242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al completamento delle ore di formazione d’aula (480 ore).</w:t>
      </w:r>
    </w:p>
    <w:p w14:paraId="5463AD25" w14:textId="77777777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La presente comunicazione è resa ai fini degli adempimenti necessari per la richiesta di avvio del corso in presenza di allievi occupati, a seguito della verifica della compatibilità tra orario di lavoro e frequenza del percorso IFTS di 800 ore.</w:t>
      </w:r>
    </w:p>
    <w:p w14:paraId="0EF64015" w14:textId="77777777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Luogo e data ____________________________</w:t>
      </w:r>
    </w:p>
    <w:p w14:paraId="18051EBA" w14:textId="77777777" w:rsidR="00806242" w:rsidRPr="00806242" w:rsidRDefault="00806242" w:rsidP="0080624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val="it-IT" w:eastAsia="it-IT"/>
        </w:rPr>
      </w:pPr>
      <w:r w:rsidRPr="00806242">
        <w:rPr>
          <w:rFonts w:ascii="Segoe UI" w:eastAsia="Times New Roman" w:hAnsi="Segoe UI" w:cs="Segoe UI"/>
          <w:sz w:val="21"/>
          <w:szCs w:val="21"/>
          <w:lang w:val="it-IT" w:eastAsia="it-IT"/>
        </w:rPr>
        <w:t>Firma del legale rappresentante</w:t>
      </w:r>
    </w:p>
    <w:p w14:paraId="7844C743" w14:textId="77777777" w:rsidR="00806242" w:rsidRDefault="00806242">
      <w:pPr>
        <w:rPr>
          <w:lang w:val="it-IT"/>
        </w:rPr>
      </w:pPr>
    </w:p>
    <w:p w14:paraId="07E2758C" w14:textId="77777777" w:rsidR="00806242" w:rsidRDefault="00806242">
      <w:pPr>
        <w:rPr>
          <w:lang w:val="it-IT"/>
        </w:rPr>
      </w:pPr>
    </w:p>
    <w:p w14:paraId="2033CC1E" w14:textId="77777777" w:rsidR="00806242" w:rsidRPr="00CB4660" w:rsidRDefault="00806242">
      <w:pPr>
        <w:rPr>
          <w:lang w:val="it-IT"/>
        </w:rPr>
      </w:pPr>
    </w:p>
    <w:sectPr w:rsidR="00806242" w:rsidRPr="00CB4660" w:rsidSect="00B349F5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8EEA9" w14:textId="77777777" w:rsidR="005B6DF4" w:rsidRDefault="005B6DF4" w:rsidP="00A77BDE">
      <w:pPr>
        <w:spacing w:after="0" w:line="240" w:lineRule="auto"/>
      </w:pPr>
      <w:r>
        <w:separator/>
      </w:r>
    </w:p>
  </w:endnote>
  <w:endnote w:type="continuationSeparator" w:id="0">
    <w:p w14:paraId="6CDB61BD" w14:textId="77777777" w:rsidR="005B6DF4" w:rsidRDefault="005B6DF4" w:rsidP="00A7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FDF5" w14:textId="77777777" w:rsidR="005B6DF4" w:rsidRDefault="005B6DF4" w:rsidP="00A77BDE">
      <w:pPr>
        <w:spacing w:after="0" w:line="240" w:lineRule="auto"/>
      </w:pPr>
      <w:r>
        <w:separator/>
      </w:r>
    </w:p>
  </w:footnote>
  <w:footnote w:type="continuationSeparator" w:id="0">
    <w:p w14:paraId="525919C2" w14:textId="77777777" w:rsidR="005B6DF4" w:rsidRDefault="005B6DF4" w:rsidP="00A77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120A" w14:textId="77777777" w:rsidR="00A77BDE" w:rsidRDefault="00A77BDE" w:rsidP="00A77BDE">
    <w:pPr>
      <w:pStyle w:val="Intestazione"/>
    </w:pPr>
  </w:p>
  <w:p w14:paraId="32A7FF7F" w14:textId="77777777" w:rsidR="00A77BDE" w:rsidRPr="003D3A33" w:rsidRDefault="00A77BDE" w:rsidP="00A77BDE">
    <w:pPr>
      <w:jc w:val="center"/>
      <w:rPr>
        <w:caps/>
      </w:rPr>
    </w:pPr>
    <w:r w:rsidRPr="003D3A33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017A55" wp14:editId="3DBF0EDB">
              <wp:simplePos x="0" y="0"/>
              <wp:positionH relativeFrom="column">
                <wp:posOffset>2482850</wp:posOffset>
              </wp:positionH>
              <wp:positionV relativeFrom="paragraph">
                <wp:posOffset>602615</wp:posOffset>
              </wp:positionV>
              <wp:extent cx="1386840" cy="609600"/>
              <wp:effectExtent l="6350" t="12065" r="6985" b="698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84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4AFA2D" w14:textId="77777777" w:rsidR="00A77BDE" w:rsidRPr="000C30F7" w:rsidRDefault="00A77BDE" w:rsidP="00A77BD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Loghi enti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17A5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95.5pt;margin-top:47.45pt;width:109.2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">
              <v:textbox>
                <w:txbxContent>
                  <w:p w14:paraId="384AFA2D" w14:textId="77777777" w:rsidR="00A77BDE" w:rsidRPr="000C30F7" w:rsidRDefault="00A77BDE" w:rsidP="00A77B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Loghi enti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 w:rsidR="00506DE4">
      <w:rPr>
        <w:noProof/>
      </w:rPr>
      <w:fldChar w:fldCharType="begin"/>
    </w:r>
    <w:r w:rsidR="00506DE4">
      <w:rPr>
        <w:noProof/>
      </w:rPr>
      <w:instrText xml:space="preserve"> INCLUDEPICTURE  "cid:image002.png@01D9C9E0.6300E2C0" \* MERGEFORMATINET </w:instrText>
    </w:r>
    <w:r w:rsidR="00506DE4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 w:rsidR="00000000">
      <w:rPr>
        <w:noProof/>
      </w:rPr>
      <w:fldChar w:fldCharType="begin"/>
    </w:r>
    <w:r w:rsidR="00000000">
      <w:rPr>
        <w:noProof/>
      </w:rPr>
      <w:instrText xml:space="preserve"> INCLUDEPICTURE  "cid:image002.png@01D9C9E0.6300E2C0" \* MERGEFORMATINET </w:instrText>
    </w:r>
    <w:r w:rsidR="00000000">
      <w:rPr>
        <w:noProof/>
      </w:rPr>
      <w:fldChar w:fldCharType="separate"/>
    </w:r>
    <w:r w:rsidR="00321F23">
      <w:rPr>
        <w:noProof/>
      </w:rPr>
      <w:pict w14:anchorId="286EA8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95pt;height:47.4pt;visibility:visible">
          <v:imagedata r:id="rId1" r:href="rId2"/>
        </v:shape>
      </w:pict>
    </w:r>
    <w:r w:rsidR="00000000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 w:rsidR="00506DE4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  <w:p w14:paraId="664DA51B" w14:textId="77777777" w:rsidR="00A77BDE" w:rsidRDefault="00A77B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E01FCE"/>
    <w:multiLevelType w:val="multilevel"/>
    <w:tmpl w:val="D748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627A5D"/>
    <w:multiLevelType w:val="multilevel"/>
    <w:tmpl w:val="2F80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8B0E5C"/>
    <w:multiLevelType w:val="multilevel"/>
    <w:tmpl w:val="18BC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307C1"/>
    <w:multiLevelType w:val="multilevel"/>
    <w:tmpl w:val="552E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7624355">
    <w:abstractNumId w:val="8"/>
  </w:num>
  <w:num w:numId="2" w16cid:durableId="1067344763">
    <w:abstractNumId w:val="6"/>
  </w:num>
  <w:num w:numId="3" w16cid:durableId="657079696">
    <w:abstractNumId w:val="5"/>
  </w:num>
  <w:num w:numId="4" w16cid:durableId="1876891554">
    <w:abstractNumId w:val="4"/>
  </w:num>
  <w:num w:numId="5" w16cid:durableId="159732399">
    <w:abstractNumId w:val="7"/>
  </w:num>
  <w:num w:numId="6" w16cid:durableId="130025552">
    <w:abstractNumId w:val="3"/>
  </w:num>
  <w:num w:numId="7" w16cid:durableId="1539123153">
    <w:abstractNumId w:val="2"/>
  </w:num>
  <w:num w:numId="8" w16cid:durableId="1882522107">
    <w:abstractNumId w:val="1"/>
  </w:num>
  <w:num w:numId="9" w16cid:durableId="1835535774">
    <w:abstractNumId w:val="0"/>
  </w:num>
  <w:num w:numId="10" w16cid:durableId="600457605">
    <w:abstractNumId w:val="11"/>
  </w:num>
  <w:num w:numId="11" w16cid:durableId="1275015915">
    <w:abstractNumId w:val="12"/>
  </w:num>
  <w:num w:numId="12" w16cid:durableId="425616848">
    <w:abstractNumId w:val="9"/>
  </w:num>
  <w:num w:numId="13" w16cid:durableId="14858504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4F72"/>
    <w:rsid w:val="0015074B"/>
    <w:rsid w:val="001B227C"/>
    <w:rsid w:val="002635D2"/>
    <w:rsid w:val="0029639D"/>
    <w:rsid w:val="00321F23"/>
    <w:rsid w:val="00326F90"/>
    <w:rsid w:val="00342011"/>
    <w:rsid w:val="00392E4D"/>
    <w:rsid w:val="004A0017"/>
    <w:rsid w:val="00506DE4"/>
    <w:rsid w:val="005B6DF4"/>
    <w:rsid w:val="00806242"/>
    <w:rsid w:val="00842EA7"/>
    <w:rsid w:val="0099156C"/>
    <w:rsid w:val="00A77BDE"/>
    <w:rsid w:val="00AA1D8D"/>
    <w:rsid w:val="00AB3FD4"/>
    <w:rsid w:val="00B05DA5"/>
    <w:rsid w:val="00B349F5"/>
    <w:rsid w:val="00B47730"/>
    <w:rsid w:val="00BD5E9A"/>
    <w:rsid w:val="00CB0664"/>
    <w:rsid w:val="00CB4660"/>
    <w:rsid w:val="00DE12BF"/>
    <w:rsid w:val="00DE2DAB"/>
    <w:rsid w:val="00E24BBA"/>
    <w:rsid w:val="00E539A3"/>
    <w:rsid w:val="00ED053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0AF959"/>
  <w14:defaultImageDpi w14:val="300"/>
  <w15:docId w15:val="{54AB9874-1EB0-454B-8171-DFB143B4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Riccardo Burattini</cp:lastModifiedBy>
  <cp:revision>10</cp:revision>
  <dcterms:created xsi:type="dcterms:W3CDTF">2026-03-16T14:06:00Z</dcterms:created>
  <dcterms:modified xsi:type="dcterms:W3CDTF">2026-06-11T13:53:00Z</dcterms:modified>
  <cp:category/>
</cp:coreProperties>
</file>